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E71A" w14:textId="4BB56208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E17D7A" w:rsidRPr="00E17D7A">
        <w:t>8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7B94E71B" w14:textId="77777777" w:rsidR="00C40450" w:rsidRDefault="00C40450" w:rsidP="00C40450">
      <w:r>
        <w:t>Naam en adres van de onderneming:</w:t>
      </w:r>
    </w:p>
    <w:p w14:paraId="7B94E71C" w14:textId="77777777" w:rsidR="00C40450" w:rsidRDefault="00C40450" w:rsidP="00C40450"/>
    <w:p w14:paraId="7B94E71D" w14:textId="77777777" w:rsidR="00C40450" w:rsidRDefault="00C40450" w:rsidP="00C40450"/>
    <w:p w14:paraId="7B94E71E" w14:textId="77777777" w:rsidR="00C40450" w:rsidRDefault="00C40450" w:rsidP="00C40450">
      <w:r>
        <w:t>____________________________________________________________________________</w:t>
      </w:r>
    </w:p>
    <w:p w14:paraId="7B94E71F" w14:textId="77777777" w:rsidR="00C40450" w:rsidRDefault="00C40450" w:rsidP="00C40450"/>
    <w:p w14:paraId="7B94E720" w14:textId="77777777" w:rsidR="00C40450" w:rsidRDefault="00C40450" w:rsidP="00C40450">
      <w:r>
        <w:t>Inschrijvingsnummer Kamer van Koophandel (inschrijvingsnummer van het</w:t>
      </w:r>
    </w:p>
    <w:p w14:paraId="7B94E721" w14:textId="77777777" w:rsidR="00C40450" w:rsidRDefault="00C40450" w:rsidP="00C40450">
      <w:r>
        <w:t>handelsregister of een overeenkomstig register van het land van vestiging van de</w:t>
      </w:r>
    </w:p>
    <w:p w14:paraId="7B94E722" w14:textId="77777777" w:rsidR="00C40450" w:rsidRDefault="00C40450" w:rsidP="00C40450">
      <w:r>
        <w:t>onderneming):</w:t>
      </w:r>
    </w:p>
    <w:p w14:paraId="7B94E723" w14:textId="77777777" w:rsidR="00C40450" w:rsidRDefault="00C40450" w:rsidP="00C40450"/>
    <w:p w14:paraId="7B94E724" w14:textId="77777777" w:rsidR="00C40450" w:rsidRDefault="00C40450" w:rsidP="00C40450"/>
    <w:p w14:paraId="7B94E725" w14:textId="77777777" w:rsidR="00C40450" w:rsidRDefault="00C40450" w:rsidP="00C40450">
      <w:r>
        <w:t>____________________________________________________________________________</w:t>
      </w:r>
    </w:p>
    <w:p w14:paraId="7B94E726" w14:textId="77777777" w:rsidR="00C40450" w:rsidRDefault="00C40450" w:rsidP="00C40450"/>
    <w:p w14:paraId="7B94E727" w14:textId="77777777" w:rsidR="00C40450" w:rsidRDefault="00C40450" w:rsidP="00C40450"/>
    <w:p w14:paraId="7B94E728" w14:textId="77777777" w:rsidR="00C40450" w:rsidRDefault="00C40450" w:rsidP="00C40450">
      <w:r>
        <w:t>Contactpersoon van de onderneming (naam, email, telefoon):</w:t>
      </w:r>
    </w:p>
    <w:p w14:paraId="7B94E729" w14:textId="77777777" w:rsidR="00C40450" w:rsidRDefault="00C40450" w:rsidP="00C40450"/>
    <w:p w14:paraId="7B94E72A" w14:textId="77777777" w:rsidR="00C40450" w:rsidRDefault="00C40450" w:rsidP="00C40450"/>
    <w:p w14:paraId="7B94E72B" w14:textId="77777777" w:rsidR="00C40450" w:rsidRDefault="00C40450" w:rsidP="00C40450">
      <w:r>
        <w:t>____________________________________________________________________________</w:t>
      </w:r>
    </w:p>
    <w:p w14:paraId="7B94E72C" w14:textId="77777777" w:rsidR="00C40450" w:rsidRDefault="00C40450" w:rsidP="00C40450"/>
    <w:p w14:paraId="7B94E72D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7B94E72E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7B94E72F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7B94E730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B94E73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7B94E732" w14:textId="77777777" w:rsidR="00C40450" w:rsidRDefault="00C40450" w:rsidP="00C40450"/>
    <w:p w14:paraId="7B94E733" w14:textId="77777777" w:rsidR="00C40450" w:rsidRDefault="00C40450" w:rsidP="00C40450">
      <w:r>
        <w:t>Na(a)m(en) vertegenwoordigingsbevoegde ondertekenaar(s):</w:t>
      </w:r>
    </w:p>
    <w:p w14:paraId="7B94E734" w14:textId="77777777" w:rsidR="00C40450" w:rsidRDefault="00C40450" w:rsidP="00C40450"/>
    <w:p w14:paraId="7B94E735" w14:textId="77777777" w:rsidR="00C40450" w:rsidRDefault="00C40450" w:rsidP="00C40450"/>
    <w:p w14:paraId="7B94E736" w14:textId="77777777" w:rsidR="00C40450" w:rsidRDefault="00C40450" w:rsidP="00C40450">
      <w:r>
        <w:t>____________________________________________________________________________</w:t>
      </w:r>
    </w:p>
    <w:p w14:paraId="7B94E737" w14:textId="77777777" w:rsidR="00C40450" w:rsidRDefault="00C40450" w:rsidP="00C40450"/>
    <w:p w14:paraId="7B94E738" w14:textId="77777777" w:rsidR="00C40450" w:rsidRDefault="00C40450" w:rsidP="00C40450">
      <w:r>
        <w:t>Datum:</w:t>
      </w:r>
    </w:p>
    <w:p w14:paraId="7B94E739" w14:textId="77777777" w:rsidR="00C40450" w:rsidRDefault="00C40450" w:rsidP="00C40450"/>
    <w:p w14:paraId="7B94E73A" w14:textId="77777777" w:rsidR="00C40450" w:rsidRDefault="00C40450" w:rsidP="00C40450">
      <w:r>
        <w:t>Handtekening(en):</w:t>
      </w:r>
    </w:p>
    <w:p w14:paraId="7B94E73B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8994902">
    <w:abstractNumId w:val="0"/>
  </w:num>
  <w:num w:numId="2" w16cid:durableId="171259672">
    <w:abstractNumId w:val="4"/>
  </w:num>
  <w:num w:numId="3" w16cid:durableId="881675207">
    <w:abstractNumId w:val="8"/>
  </w:num>
  <w:num w:numId="4" w16cid:durableId="34548983">
    <w:abstractNumId w:val="7"/>
  </w:num>
  <w:num w:numId="5" w16cid:durableId="608700213">
    <w:abstractNumId w:val="0"/>
  </w:num>
  <w:num w:numId="6" w16cid:durableId="380909006">
    <w:abstractNumId w:val="3"/>
  </w:num>
  <w:num w:numId="7" w16cid:durableId="228733473">
    <w:abstractNumId w:val="6"/>
  </w:num>
  <w:num w:numId="8" w16cid:durableId="297996191">
    <w:abstractNumId w:val="5"/>
  </w:num>
  <w:num w:numId="9" w16cid:durableId="1749427042">
    <w:abstractNumId w:val="8"/>
  </w:num>
  <w:num w:numId="10" w16cid:durableId="1594898713">
    <w:abstractNumId w:val="7"/>
  </w:num>
  <w:num w:numId="11" w16cid:durableId="552347801">
    <w:abstractNumId w:val="7"/>
  </w:num>
  <w:num w:numId="12" w16cid:durableId="1874076620">
    <w:abstractNumId w:val="7"/>
  </w:num>
  <w:num w:numId="13" w16cid:durableId="1744909037">
    <w:abstractNumId w:val="7"/>
  </w:num>
  <w:num w:numId="14" w16cid:durableId="84159216">
    <w:abstractNumId w:val="7"/>
  </w:num>
  <w:num w:numId="15" w16cid:durableId="209346741">
    <w:abstractNumId w:val="7"/>
  </w:num>
  <w:num w:numId="16" w16cid:durableId="410733310">
    <w:abstractNumId w:val="7"/>
  </w:num>
  <w:num w:numId="17" w16cid:durableId="438572450">
    <w:abstractNumId w:val="7"/>
  </w:num>
  <w:num w:numId="18" w16cid:durableId="825904038">
    <w:abstractNumId w:val="7"/>
  </w:num>
  <w:num w:numId="19" w16cid:durableId="540440106">
    <w:abstractNumId w:val="5"/>
  </w:num>
  <w:num w:numId="20" w16cid:durableId="1261330622">
    <w:abstractNumId w:val="8"/>
  </w:num>
  <w:num w:numId="21" w16cid:durableId="2065565473">
    <w:abstractNumId w:val="0"/>
  </w:num>
  <w:num w:numId="22" w16cid:durableId="37778771">
    <w:abstractNumId w:val="3"/>
  </w:num>
  <w:num w:numId="23" w16cid:durableId="97651190">
    <w:abstractNumId w:val="6"/>
  </w:num>
  <w:num w:numId="24" w16cid:durableId="2112702564">
    <w:abstractNumId w:val="0"/>
  </w:num>
  <w:num w:numId="25" w16cid:durableId="1825734487">
    <w:abstractNumId w:val="0"/>
  </w:num>
  <w:num w:numId="26" w16cid:durableId="593322093">
    <w:abstractNumId w:val="0"/>
  </w:num>
  <w:num w:numId="27" w16cid:durableId="1840572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5719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9F736E"/>
    <w:rsid w:val="00A03098"/>
    <w:rsid w:val="00A3732E"/>
    <w:rsid w:val="00A53085"/>
    <w:rsid w:val="00BD0C39"/>
    <w:rsid w:val="00C40450"/>
    <w:rsid w:val="00E17D7A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4E71A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1 Concept</Documentstatus>
    <Publiceren_x0020_intern xmlns="cdbe2661-d840-4850-8710-6d272de092d7">Nader te bepalen</Publiceren_x0020_intern>
    <_dlc_DocId xmlns="bef4104f-fb2e-4504-9317-91fcce1a9073">AMSSW-153709425-261174</_dlc_DocId>
    <_dlc_DocIdUrl xmlns="bef4104f-fb2e-4504-9317-91fcce1a9073">
      <Url>https://hoofdstad.sharepoint.com/sites/SW-RE-IB-IAABTCBT/_layouts/15/DocIdRedir.aspx?ID=AMSSW-153709425-261174</Url>
      <Description>AMSSW-153709425-261174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77CA6E6A72B95B43B1578FE28D6C12D1" ma:contentTypeVersion="3" ma:contentTypeDescription="Aan dit standaarddocument kleven alle metagegevens die mogelijk van belang zijn op documentniveau, bijvoorbeeld om bepaalde processen uit te kunnen voeren." ma:contentTypeScope="" ma:versionID="891a3ea1df6142bedbc00668e5755f9f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c043cb06-755f-458b-b722-400b845109f6" targetNamespace="http://schemas.microsoft.com/office/2006/metadata/properties" ma:root="true" ma:fieldsID="5c1b4359f88f959f8b82dac189a657fa" ns2:_="" ns3:_="" ns4:_="">
    <xsd:import namespace="451ceeed-c77b-4a37-aea6-85893f5a9fb4"/>
    <xsd:import namespace="cdbe2661-d840-4850-8710-6d272de092d7"/>
    <xsd:import namespace="c043cb06-755f-458b-b722-400b845109f6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1 Concept" ma:format="Dropdown" ma:internalName="Documentstatus">
      <xsd:simpleType>
        <xsd:restriction base="dms:Choice">
          <xsd:enumeration value="1 Concept"/>
          <xsd:enumeration value="2 Definitief"/>
          <xsd:enumeration value="3 Vastgesteld door project"/>
          <xsd:enumeration value="4 Ambtelijk vastgesteld"/>
          <xsd:enumeration value="5 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d03eb4d-57f1-48a7-8f42-6b9c8b600343}" ma:internalName="TaxCatchAll" ma:showField="CatchAllData" ma:web="c043cb06-755f-458b-b722-400b845109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cd03eb4d-57f1-48a7-8f42-6b9c8b600343}" ma:internalName="TaxCatchAllLabel" ma:readOnly="true" ma:showField="CatchAllDataLabel" ma:web="c043cb06-755f-458b-b722-400b845109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3cb06-755f-458b-b722-400b845109f6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c043cb06-755f-458b-b722-400b845109f6"/>
  </ds:schemaRefs>
</ds:datastoreItem>
</file>

<file path=customXml/itemProps2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CBCA6-9CFA-48CF-A67C-AA96BEC56E66}"/>
</file>

<file path=customXml/itemProps4.xml><?xml version="1.0" encoding="utf-8"?>
<ds:datastoreItem xmlns:ds="http://schemas.openxmlformats.org/officeDocument/2006/customXml" ds:itemID="{AAC5BD40-AE6A-410F-8525-FDCD7B7B8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c043cb06-755f-458b-b722-400b84510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E9D53E-14F4-4592-9C9E-A0644A1A7A18}"/>
</file>

<file path=customXml/itemProps6.xml><?xml version="1.0" encoding="utf-8"?>
<ds:datastoreItem xmlns:ds="http://schemas.openxmlformats.org/officeDocument/2006/customXml" ds:itemID="{9F712D45-CD3D-4F40-B100-ACFE66EAF2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Zaugg, Batya</cp:lastModifiedBy>
  <cp:revision>3</cp:revision>
  <dcterms:created xsi:type="dcterms:W3CDTF">2022-01-18T14:28:00Z</dcterms:created>
  <dcterms:modified xsi:type="dcterms:W3CDTF">2026-06-15T08:59:00Z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00829ccb-bd34-4b8b-9f56-48b60f2ee913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